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Reduit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02604161" name="019feaae-21b2-7e30-a3ef-a2dbc65fd2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1403173" name="019feaae-21b2-7e30-a3ef-a2dbc65fd2b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Garage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2537045" name="019feafe-c7cc-70ca-aa15-392d3e1f4d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4725508" name="019feafe-c7cc-70ca-aa15-392d3e1f4db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Eingang/ Reduit/ WC/ 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1236270" name="019feab3-23dd-7d74-af2d-54f3cec8c4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555304" name="019feab3-23dd-7d74-af2d-54f3cec8c4cc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23060964" name="019feabe-db92-7b3d-b830-53d68c549c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160243" name="019feabe-db92-7b3d-b830-53d68c549cce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10177017" name="019feada-e85b-7443-8d76-0982427aa6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5028863" name="019feada-e85b-7443-8d76-0982427aa64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7653649" name="019feaec-f859-723a-b406-91dd55c069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6091153" name="019feaec-f859-723a-b406-91dd55c069d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Eingang/ Reduit/ WC/ 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64770617" name="019feab4-6f11-762e-8cb9-a7fd061622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2272979" name="019feab4-6f11-762e-8cb9-a7fd0616222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Gang/ 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5702589" name="019feab6-394e-703e-8cf1-ac02431804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0700478" name="019feab6-394e-703e-8cf1-ac024318044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86484557" name="019feabd-1d5c-7ac8-9390-15752f0514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6492838" name="019feabd-1d5c-7ac8-9390-15752f05143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Küche/ Esszimmer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05299054" name="019feac1-e82b-78ae-9333-2aca05bd45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685093" name="019feac1-e82b-78ae-9333-2aca05bd45c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50425942" name="019feadc-ab7f-76c4-abd2-373c373693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7575064" name="019feadc-ab7f-76c4-abd2-373c3736930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87543372" name="019feadf-c17f-76d9-b12b-3a097df54d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5088722" name="019feadf-c17f-76d9-b12b-3a097df54dd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53940996" name="019feafa-613f-7ca3-aaf2-3172b06e22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2925397" name="019feafa-613f-7ca3-aaf2-3172b06e22b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10606662" name="019feb0b-c319-75de-9419-e788647fd8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6744938" name="019feb0b-c319-75de-9419-e788647fd88a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68286094" name="019feabd-f6b8-75f3-985b-1baa664068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938334" name="019feabd-f6b8-75f3-985b-1baa6640685d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Küche/ Esszimmer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22638418" name="019feac3-d018-7824-89c2-8a359a359f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4148044" name="019feac3-d018-7824-89c2-8a359a359fd5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13556667" name="019feadd-b18e-771e-bc9a-b6fbf021bd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0755571" name="019feadd-b18e-771e-bc9a-b6fbf021bde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67450321" name="019feabf-c91a-7c10-b299-c7947c2309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4462531" name="019feabf-c91a-7c10-b299-c7947c23093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49800990" name="019feac3-03fc-7d9e-af08-0ad89d8ccf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8342619" name="019feac3-03fc-7d9e-af08-0ad89d8ccfb1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24156176" name="019feaed-89c4-7241-a133-88f9958962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3320676" name="019feaed-89c4-7241-a133-88f9958962ae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Wand/ Decke</w:t>
            </w:r>
          </w:p>
        </w:tc>
        <w:tc>
          <w:p>
            <w:pPr>
              <w:spacing w:before="0" w:after="0" w:line="240" w:lineRule="auto"/>
            </w:pPr>
            <w:r>
              <w:t>Wand/ 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74907743" name="019feac0-a778-7bf5-9b80-4330be91e9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3818575" name="019feac0-a778-7bf5-9b80-4330be91e999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Esszimmer/ Küche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Wand/ Decke</w:t>
            </w:r>
          </w:p>
        </w:tc>
        <w:tc>
          <w:p>
            <w:pPr>
              <w:spacing w:before="0" w:after="0" w:line="240" w:lineRule="auto"/>
            </w:pPr>
            <w:r>
              <w:t>Wand/ 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31927531" name="019feaf6-4188-799f-8ca7-6a32e015fe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7426315" name="019feaf6-4188-799f-8ca7-6a32e015fefd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8783923" name="019feade-83ef-76a5-b19d-93e9c76b9a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1241545" name="019feade-83ef-76a5-b19d-93e9c76b9aa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3345164" name="019feae8-d1f6-7ad7-b229-14e47a61d9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7786348" name="019feae8-d1f6-7ad7-b229-14e47a61d9da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Speicherofen </w:t>
            </w:r>
          </w:p>
        </w:tc>
        <w:tc>
          <w:p>
            <w:pPr>
              <w:spacing w:before="0" w:after="0" w:line="240" w:lineRule="auto"/>
            </w:pPr>
            <w:r>
              <w:t>Speicherofen </w:t>
            </w:r>
          </w:p>
        </w:tc>
        <w:tc>
          <w:p>
            <w:pPr>
              <w:spacing w:before="0" w:after="0" w:line="240" w:lineRule="auto"/>
            </w:pPr>
            <w:r>
              <w:t>Asbest 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735106669" name="019feaea-82df-7c4d-ad82-eae7cca605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3371876" name="019feaea-82df-7c4d-ad82-eae7cca60543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Esszimmer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 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5849937" name="019feaf1-352d-7466-917a-2def43a91c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4847960" name="019feaf1-352d-7466-917a-2def43a91cce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8897582" name="019feb0c-9ec4-7c8d-8ee4-632cd23b52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6657968" name="019feb0c-9ec4-7c8d-8ee4-632cd23b524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Steig 2, Niederweningen</w:t>
          </w:r>
        </w:p>
        <w:p>
          <w:pPr>
            <w:spacing w:before="0" w:after="0"/>
          </w:pPr>
          <w:r>
            <w:t>DN 1126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footer.xml" Type="http://schemas.openxmlformats.org/officeDocument/2006/relationships/footer" Id="rId31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